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210 Lyrical dance Ювенали Solo Вища Ліга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Марія Chirva (Київ)</w:t>
      </w:r>
    </w:p>
    <w:p>
      <w:pPr>
        <w:spacing w:before="0" w:after="0"/>
      </w:pPr>
      <w:r>
        <w:t>B - KATiA (Чернігів)</w:t>
      </w:r>
    </w:p>
    <w:p>
      <w:pPr>
        <w:spacing w:before="0" w:after="0"/>
      </w:pPr>
      <w:r>
        <w:t>C - Міщенко Альона</w:t>
      </w:r>
    </w:p>
    <w:p>
      <w:pPr>
        <w:spacing w:before="0" w:after="0"/>
      </w:pPr>
      <w:r>
        <w:t>D - Шаповалова Тетяна</w:t>
      </w:r>
    </w:p>
    <w:p>
      <w:pPr>
        <w:spacing w:before="0" w:after="0"/>
      </w:pPr>
      <w:r>
        <w:t>E - Дар`я Алексашина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#149 Софія Рябошапко - 1 місце</w:t>
      </w:r>
    </w:p>
    <w:p>
      <w:pPr>
        <w:pStyle w:val="ListNumber"/>
      </w:pPr>
      <w:r>
        <w:t>#170 Єва Ярошик - 2 місце</w:t>
      </w:r>
    </w:p>
    <w:p>
      <w:pPr>
        <w:pStyle w:val="ListNumber"/>
      </w:pPr>
      <w:r>
        <w:t>#357 Кіра Бабак - 3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149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170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357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